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7649191" name="019de2cb-4ed0-7a11-a83d-fb58df73c32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9013547" name="019de2cb-4ed0-7a11-a83d-fb58df73c32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79210518" name="019de2cb-6f5d-71a0-b731-66e1a6bc80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4526905" name="019de2cb-6f5d-71a0-b731-66e1a6bc80f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5242461" name="019de2db-9f3f-7f2c-8753-6b25275d19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5113367" name="019de2db-9f3f-7f2c-8753-6b25275d199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8241260" name="019de2db-b6c2-792f-824e-c5e79d5ab2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8256595" name="019de2db-b6c2-792f-824e-c5e79d5ab25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Elektrotableau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2028465" name="019de2f8-d01c-7aee-ac25-2be2bbd030e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9090665" name="019de2f8-d01c-7aee-ac25-2be2bbd030e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1866535" name="019de2f9-03ed-7cce-98c5-bd2cf388e6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103752" name="019de2f9-03ed-7cce-98c5-bd2cf388e64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800634" name="019de2fa-016e-756f-8249-296a786de5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1909111" name="019de2fa-016e-756f-8249-296a786de57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3705034" name="019de2fa-2c29-7385-8829-11640e42fed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8322539" name="019de2fa-2c29-7385-8829-11640e42fed0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Don Boscostrasse 12, 6215 Beromünster</w:t>
          </w:r>
        </w:p>
        <w:p>
          <w:pPr>
            <w:spacing w:before="0" w:after="0"/>
          </w:pPr>
          <w:r>
            <w:t>DN 804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